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03:55 МСК · База обновлена: 25.07.2026, 03:41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57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пигментированные высыпания на коже лица, шеи и открытых участках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высыпания появились 2 года назад после длительного пребывания на солнце и за прошедшее время количество пигментированных пятен увеличивается в весенне-летний период.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анамнезе у пациентки аппендэктомия в 24 года по поводу острого аппендицита.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67 кг, рост 165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 На поверхности кожи множественные пигментные элементы различного размера, от 1 мм до 1 см, гомогенной коричневой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14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14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79 уд в мин, АД 120/75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симптом щипка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 всех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образования кожи спины кожным датчиком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гистологическое исследование; 4 — визуальный осмотр всех кожных покровов</w:t>
      </w:r>
    </w:p>
    <w:p>
      <w:pPr>
        <w:ind w:left="504"/>
      </w:pPr>
      <w:r>
        <w:rPr>
          <w:b w:val="0"/>
          <w:i/>
        </w:rPr>
        <w:t>Для дифференцирования солнечного лентиго с эфелидами, простым лентиго и злокачественных новообразований кожи. Л.Бауманн «Косметическая дерматология». Глава 13 «Пигментация кожи и другие нарушения пигментации» с. 212</w:t>
      </w:r>
    </w:p>
    <w:p>
      <w:pPr>
        <w:ind w:left="504"/>
      </w:pPr>
      <w:r>
        <w:rPr>
          <w:b w:val="0"/>
          <w:i/>
        </w:rPr>
        <w:t>При первом обращении пациента с жалобами на пигментированные высыпания кожи настоятельно рекомендуется расширить зону осмотра и оценить состояние всех кожных покровов (включая волосистую часть головы и стопы).</w:t>
        <w:br/>
        <w:br/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связь заболевания с аппендэктомией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появлению высыпаний предшествует длительное пребывание на солнце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заболевания со стрессом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появлению высыпаний предшествует длительное пребывание на солнце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211</w:t>
        <w:br/>
        <w:br/>
        <w:t>"Новая косметология" том 2. Под редакцией Е.И. Эрнандес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Укажите правильный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Меланома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Солнечное (сенильное)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Токсикоаллергический дерматит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Солнечное (сенильное) лентиго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каким диагнозом необходимо проводить дифференциальную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злокачественными новообразованиями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красным плоским лишаем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злокачественными новообразованиями кожи</w:t>
      </w:r>
    </w:p>
    <w:p>
      <w:pPr>
        <w:ind w:left="504"/>
      </w:pPr>
      <w:r>
        <w:rPr>
          <w:b w:val="0"/>
          <w:i/>
        </w:rPr>
        <w:t>Дифференцировать солнечное лентиго необходимо с эфелидами, простым лентиго и злокачественных новообразований кожи.</w:t>
        <w:br/>
        <w:br/>
        <w:t>Л.Бауманн «Косметическая дерматология». Глава 13 «Пигментация кожи и другие нарушения пигментации», с. 212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Рекомендуемые варианты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пилинг с трихлоруксусной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биоревитализация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ботулинотерапия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пилинг с трихлоруксусной кислотой</w:t>
      </w:r>
    </w:p>
    <w:p>
      <w:pPr>
        <w:ind w:left="504"/>
      </w:pPr>
      <w:r>
        <w:rPr>
          <w:b w:val="0"/>
          <w:i/>
        </w:rPr>
        <w:t>"Новая косметология" том 2. Под редакцией Е.И. Эрнандес</w:t>
        <w:br/>
        <w:br/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Дополнительный метод лечения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 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увлажнение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криотерапия с жидким азотом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криотерапия с жидким азотом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(-ми) методом (-ами) лечения солнечного лентиго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фонофорез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системы для импульсной высокоинтенсивной светотерапии (IPL)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системы для импульсной высокоинтенсивной светотерапии (IPL)</w:t>
      </w:r>
    </w:p>
    <w:p>
      <w:pPr>
        <w:ind w:left="504"/>
      </w:pPr>
      <w:r>
        <w:rPr>
          <w:b w:val="0"/>
          <w:i/>
        </w:rPr>
        <w:t>Вскоре после начала использования данной системы, было установлено, что она позволяет эффективно удалять лентиго и телеангиэктазии.</w:t>
        <w:br/>
        <w:br/>
        <w:t>Л.Бауманн «Косметическая дерматология», МЕДПРЕСС-информ, М., стр.424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Местные препараты, использующиеся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банеоцин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адапален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2% раствор борной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адапален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Концентрация адапалена, используемая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0,1%</w:t>
      </w:r>
    </w:p>
    <w:p>
      <w:pPr>
        <w:ind w:left="504"/>
      </w:pPr>
      <w:r>
        <w:rPr>
          <w:b w:val="0"/>
          <w:i/>
        </w:rPr>
        <w:t>Л.Бауманн «Косметическая дерматология». Глава 13 «Пигментация кожи и другие нарушения пигментации», с. 214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Методы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лимфодренажный массаж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солнцезащитные средства SPF не менее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биоревитализация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протирание лица отваром коры дуба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солнцезащитные средства SPF не менее 30</w:t>
      </w:r>
    </w:p>
    <w:p>
      <w:pPr>
        <w:ind w:left="504"/>
      </w:pPr>
      <w:r>
        <w:rPr>
          <w:b w:val="0"/>
          <w:i/>
        </w:rPr>
        <w:t>"Новая косметология" том 2. Под редакцией Е.И. Эрнандес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Рекомендации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врача-гастроэнтеролога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с 11:00 до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избегать солнцезащитных средств с SPF 30 и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динамическое наблюдение</w:t>
      </w:r>
    </w:p>
    <w:p>
      <w:pPr>
        <w:ind w:left="504"/>
      </w:pPr>
      <w:r>
        <w:rPr>
          <w:b w:val="0"/>
          <w:i/>
        </w:rPr>
        <w:t>Есть риск малигнизации высыпаний</w:t>
        <w:br/>
        <w:br/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малигнизации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солнечные ванны до 11:00 после 15:00, SPF 30 и более,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до 11:00, после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регулярный ТСА пилинг,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 использовать адапален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солнечные ванны до 11:00 после 15:00, SPF 30 и более, ежегодный осмотр дерматолога</w:t>
      </w:r>
    </w:p>
    <w:p>
      <w:pPr>
        <w:ind w:left="504"/>
      </w:pPr>
      <w:r>
        <w:rPr>
          <w:b w:val="0"/>
          <w:i/>
        </w:rPr>
        <w:t>Профилактика малигнизаций высыпаний заключается в ограничении инсоляции</w:t>
        <w:br/>
        <w:br/>
        <w:t>Л.Бауманн «Косметическая дерматология». Глава 13 «Пигментация кожи и другие нарушения пигментации»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